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05967992" w:rsidR="00122BE4" w:rsidRDefault="007F6EDA" w:rsidP="00122BE4">
      <w:pPr>
        <w:pStyle w:val="Kop1zondernummerEmtio"/>
        <w:ind w:left="-1276"/>
      </w:pPr>
      <w:bookmarkStart w:id="0" w:name="_Ref401149752"/>
      <w:bookmarkStart w:id="1" w:name="_Toc319667631"/>
      <w:r>
        <w:t>Appendix 6.5</w:t>
      </w:r>
      <w:r w:rsidR="00122BE4">
        <w:t xml:space="preserve"> </w:t>
      </w:r>
      <w:r w:rsidR="00DD3A6C">
        <w:t>7.3</w:t>
      </w:r>
      <w:r w:rsidR="00122BE4">
        <w:t xml:space="preserve"> Referentiesjabloon</w:t>
      </w:r>
      <w:bookmarkEnd w:id="0"/>
      <w:bookmarkEnd w:id="1"/>
      <w:r w:rsidR="00122BE4"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15EA13EF" w14:textId="7326914A" w:rsidR="00CC11A4" w:rsidRDefault="00122BE4" w:rsidP="00CC11A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8505E0">
        <w:t>4.3.2</w:t>
      </w:r>
      <w:r>
        <w:t xml:space="preserve"> (onder </w:t>
      </w:r>
      <w:r w:rsidR="008505E0">
        <w:t>3</w:t>
      </w:r>
      <w:r>
        <w:t xml:space="preserve">) </w:t>
      </w:r>
      <w:r w:rsidRPr="00CC11A4">
        <w:t>genoemde</w:t>
      </w:r>
      <w:r>
        <w:t xml:space="preserve"> kerncompetenties en randvoorwaarden aan bod komen. </w:t>
      </w:r>
      <w:r w:rsidRPr="00CC11A4">
        <w:t xml:space="preserve">Beperk u </w:t>
      </w:r>
      <w:r w:rsidR="00CC77AF" w:rsidRPr="00CC11A4">
        <w:t xml:space="preserve">bij </w:t>
      </w:r>
      <w:r w:rsidR="00960EA0">
        <w:t xml:space="preserve">de </w:t>
      </w:r>
      <w:r w:rsidR="00CC77AF" w:rsidRPr="00CC11A4">
        <w:t>punten 1</w:t>
      </w:r>
      <w:r w:rsidR="00474AF1">
        <w:t>1</w:t>
      </w:r>
      <w:r w:rsidR="00960EA0">
        <w:t xml:space="preserve"> tot en met 1</w:t>
      </w:r>
      <w:r w:rsidR="00474AF1">
        <w:t>6</w:t>
      </w:r>
      <w:r w:rsidR="00CC77AF" w:rsidRPr="00CC11A4">
        <w:t xml:space="preserve"> </w:t>
      </w:r>
      <w:r w:rsidRPr="00CC11A4">
        <w:t>niet tot ‘ja’ of ‘nee’ antwoorden, maar beschrijf alle genoemde aspecten</w:t>
      </w:r>
      <w:r w:rsidR="00AF6B4C">
        <w:t>/kerncompetenties</w:t>
      </w:r>
      <w:r w:rsidRPr="00CC11A4">
        <w:t xml:space="preserve"> inhoudelijk</w:t>
      </w:r>
      <w:r w:rsidR="00EF404D" w:rsidRPr="00CC11A4">
        <w:t xml:space="preserve"> in de kolom ‘Onderbouwing van de </w:t>
      </w:r>
      <w:r w:rsidR="000F5371">
        <w:t>kern</w:t>
      </w:r>
      <w:r w:rsidR="00EF404D" w:rsidRPr="00CC11A4">
        <w:t>competentie</w:t>
      </w:r>
      <w:r w:rsidR="00124D11" w:rsidRPr="00CC11A4">
        <w:t>’</w:t>
      </w:r>
      <w:r w:rsidR="00CC11A4" w:rsidRPr="00CC11A4">
        <w:t xml:space="preserve">: </w:t>
      </w:r>
      <w:r w:rsidR="00CC11A4" w:rsidRPr="004A3880">
        <w:t xml:space="preserve">de in de referentiesjabloon beschreven </w:t>
      </w:r>
      <w:r w:rsidR="00AF6B4C">
        <w:t>kern</w:t>
      </w:r>
      <w:r w:rsidR="00CC11A4" w:rsidRPr="004A3880">
        <w:t>competenties dienen te worden onderbouwd: verifieerbaar, vertaling naar de betreffende opdracht.</w:t>
      </w:r>
      <w:r w:rsidR="00CC11A4"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343EFE86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8505E0">
        <w:t>Inschrijver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8505E0">
        <w:t>Inschrijver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015548F3" w:rsidR="00122BE4" w:rsidRPr="00B76C96" w:rsidRDefault="006C52B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Ingangsdatum overeenkomst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F27B279" w:rsidR="00122BE4" w:rsidRPr="00B76C96" w:rsidRDefault="006C52B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4BC46B65" w:rsidR="00122BE4" w:rsidRPr="00B76C96" w:rsidRDefault="006C52B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6EA05C75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6C52B8">
              <w:rPr>
                <w:bCs/>
              </w:rPr>
              <w:t>0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  <w:tr w:rsidR="005245F0" w:rsidRPr="00965054" w14:paraId="0E7909FC" w14:textId="77777777" w:rsidTr="00D01E4F">
        <w:tc>
          <w:tcPr>
            <w:tcW w:w="453" w:type="dxa"/>
          </w:tcPr>
          <w:p w14:paraId="3D7B7553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39A84CF6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Kernc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14" w:type="dxa"/>
            <w:shd w:val="clear" w:color="auto" w:fill="auto"/>
          </w:tcPr>
          <w:p w14:paraId="5FB2E769" w14:textId="20847DA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 xml:space="preserve">kerncompetenties </w:t>
            </w:r>
            <w:r w:rsidR="00233F3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tot en met </w:t>
            </w:r>
            <w:r w:rsidR="007079DD">
              <w:rPr>
                <w:b/>
                <w:bCs/>
              </w:rPr>
              <w:t>6</w:t>
            </w:r>
          </w:p>
          <w:p w14:paraId="7C59720B" w14:textId="149E877E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</w:tr>
      <w:tr w:rsidR="005245F0" w:rsidRPr="00965054" w14:paraId="1993C069" w14:textId="77777777" w:rsidTr="00991DCB">
        <w:tc>
          <w:tcPr>
            <w:tcW w:w="453" w:type="dxa"/>
          </w:tcPr>
          <w:p w14:paraId="5480B0EF" w14:textId="474CE05A" w:rsidR="005245F0" w:rsidRDefault="005245F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051EC4"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681096FD" w14:textId="5349B635" w:rsidR="005245F0" w:rsidRPr="00B76C96" w:rsidRDefault="005245F0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20071F">
              <w:rPr>
                <w:bCs/>
              </w:rPr>
              <w:t xml:space="preserve"> </w:t>
            </w:r>
            <w:r w:rsidR="007D4080">
              <w:t xml:space="preserve">het naar tevredenheid uitvoeren van technisch beheer op </w:t>
            </w:r>
            <w:proofErr w:type="spellStart"/>
            <w:r w:rsidR="007D4080">
              <w:t>ODA’s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5F7D63C4" w14:textId="77777777" w:rsidR="005245F0" w:rsidRPr="0081594A" w:rsidRDefault="005245F0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D7B6FD" w14:textId="19D72AF1" w:rsidR="005245F0" w:rsidRPr="0081594A" w:rsidRDefault="005245F0" w:rsidP="00D84E2D">
            <w:pPr>
              <w:pStyle w:val="BasistekstEmtio"/>
            </w:pPr>
          </w:p>
        </w:tc>
      </w:tr>
      <w:tr w:rsidR="000011FD" w:rsidRPr="00965054" w14:paraId="53F4683F" w14:textId="77777777" w:rsidTr="00991DCB">
        <w:tc>
          <w:tcPr>
            <w:tcW w:w="453" w:type="dxa"/>
          </w:tcPr>
          <w:p w14:paraId="4F605A0D" w14:textId="3B23C112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051EC4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3E6B7A11" w14:textId="343A4AD0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DE6E7E">
              <w:t>het naar tevredenheid uitvoeren van technisch beheer voor op O-, T-, A,- en P omgevingen</w:t>
            </w:r>
          </w:p>
        </w:tc>
        <w:tc>
          <w:tcPr>
            <w:tcW w:w="2046" w:type="dxa"/>
            <w:shd w:val="clear" w:color="auto" w:fill="auto"/>
          </w:tcPr>
          <w:p w14:paraId="3C36B3BF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99A6A80" w14:textId="77777777" w:rsidR="000011FD" w:rsidRPr="0081594A" w:rsidRDefault="000011FD" w:rsidP="00D84E2D">
            <w:pPr>
              <w:pStyle w:val="BasistekstEmtio"/>
            </w:pPr>
          </w:p>
        </w:tc>
      </w:tr>
      <w:tr w:rsidR="000011FD" w:rsidRPr="00965054" w14:paraId="3E18EB9E" w14:textId="77777777" w:rsidTr="00991DCB">
        <w:tc>
          <w:tcPr>
            <w:tcW w:w="453" w:type="dxa"/>
          </w:tcPr>
          <w:p w14:paraId="60636796" w14:textId="235214DB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051EC4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6089C387" w14:textId="41A21713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63778C">
              <w:rPr>
                <w:bCs/>
              </w:rPr>
              <w:t xml:space="preserve"> </w:t>
            </w:r>
            <w:r w:rsidR="00D70417">
              <w:t xml:space="preserve">het naar tevredenheid uitvoeren van technisch applicatiebeheer van </w:t>
            </w:r>
            <w:proofErr w:type="spellStart"/>
            <w:r w:rsidR="00D70417">
              <w:t>onPremise</w:t>
            </w:r>
            <w:proofErr w:type="spellEnd"/>
            <w:r w:rsidR="00D70417">
              <w:t xml:space="preserve"> Oracle</w:t>
            </w:r>
          </w:p>
        </w:tc>
        <w:tc>
          <w:tcPr>
            <w:tcW w:w="2046" w:type="dxa"/>
            <w:shd w:val="clear" w:color="auto" w:fill="auto"/>
          </w:tcPr>
          <w:p w14:paraId="201EEA50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D0FB17D" w14:textId="77777777" w:rsidR="000011FD" w:rsidRPr="0081594A" w:rsidRDefault="000011FD" w:rsidP="00D84E2D">
            <w:pPr>
              <w:pStyle w:val="BasistekstEmtio"/>
            </w:pPr>
          </w:p>
        </w:tc>
      </w:tr>
      <w:tr w:rsidR="000011FD" w:rsidRPr="00965054" w14:paraId="0292088D" w14:textId="77777777" w:rsidTr="00991DCB">
        <w:tc>
          <w:tcPr>
            <w:tcW w:w="453" w:type="dxa"/>
          </w:tcPr>
          <w:p w14:paraId="2D62F89D" w14:textId="7FA48C3E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051EC4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48E86D43" w14:textId="6EF0229C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8C3366">
              <w:rPr>
                <w:bCs/>
              </w:rPr>
              <w:t xml:space="preserve"> </w:t>
            </w:r>
            <w:r w:rsidR="00E76B41">
              <w:t>het naar tevredenheid uitvoeren van technisch applicatiebeheer van een Oracle Cloud omgeving</w:t>
            </w:r>
          </w:p>
        </w:tc>
        <w:tc>
          <w:tcPr>
            <w:tcW w:w="2046" w:type="dxa"/>
            <w:shd w:val="clear" w:color="auto" w:fill="auto"/>
          </w:tcPr>
          <w:p w14:paraId="17B46F18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16B7B3" w14:textId="77777777" w:rsidR="000011FD" w:rsidRPr="0081594A" w:rsidRDefault="000011FD" w:rsidP="00D84E2D">
            <w:pPr>
              <w:pStyle w:val="BasistekstEmtio"/>
            </w:pPr>
          </w:p>
        </w:tc>
      </w:tr>
      <w:tr w:rsidR="009005F0" w:rsidRPr="00965054" w14:paraId="137E87BE" w14:textId="77777777" w:rsidTr="00991DCB">
        <w:tc>
          <w:tcPr>
            <w:tcW w:w="453" w:type="dxa"/>
          </w:tcPr>
          <w:p w14:paraId="228316C9" w14:textId="0E3CCFCF" w:rsidR="009005F0" w:rsidRDefault="009005F0" w:rsidP="009005F0">
            <w:pPr>
              <w:pStyle w:val="BasistekstEmti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39" w:type="dxa"/>
            <w:shd w:val="clear" w:color="auto" w:fill="auto"/>
          </w:tcPr>
          <w:p w14:paraId="1A0DDCF0" w14:textId="57A0C516" w:rsidR="009005F0" w:rsidRDefault="009005F0" w:rsidP="009005F0">
            <w:pPr>
              <w:pStyle w:val="BasistekstEmtio"/>
              <w:rPr>
                <w:bCs/>
              </w:rPr>
            </w:pPr>
            <w:r w:rsidRPr="00B57A80">
              <w:rPr>
                <w:bCs/>
              </w:rPr>
              <w:t xml:space="preserve">Uit de referentieopdracht blijkt kennis van en ervaring met </w:t>
            </w:r>
            <w:r w:rsidR="00B87740">
              <w:t xml:space="preserve">het naar tevredenheid uitvoeren van migratie van databases van Oracle </w:t>
            </w:r>
            <w:proofErr w:type="spellStart"/>
            <w:r w:rsidR="00B87740">
              <w:t>onpremise</w:t>
            </w:r>
            <w:proofErr w:type="spellEnd"/>
            <w:r w:rsidR="00B87740">
              <w:t xml:space="preserve"> naar Oracle </w:t>
            </w:r>
            <w:proofErr w:type="spellStart"/>
            <w:r w:rsidR="00B87740">
              <w:t>cloud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20E19458" w14:textId="77777777" w:rsidR="009005F0" w:rsidRPr="0081594A" w:rsidRDefault="009005F0" w:rsidP="009005F0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904AD71" w14:textId="77777777" w:rsidR="009005F0" w:rsidRPr="0081594A" w:rsidRDefault="009005F0" w:rsidP="009005F0">
            <w:pPr>
              <w:pStyle w:val="BasistekstEmtio"/>
            </w:pPr>
          </w:p>
        </w:tc>
      </w:tr>
      <w:tr w:rsidR="009005F0" w:rsidRPr="00965054" w14:paraId="62AFBB42" w14:textId="77777777" w:rsidTr="00991DCB">
        <w:tc>
          <w:tcPr>
            <w:tcW w:w="453" w:type="dxa"/>
          </w:tcPr>
          <w:p w14:paraId="220A0EBD" w14:textId="7E5C95D0" w:rsidR="009005F0" w:rsidRDefault="009005F0" w:rsidP="009005F0">
            <w:pPr>
              <w:pStyle w:val="BasistekstEmti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739" w:type="dxa"/>
            <w:shd w:val="clear" w:color="auto" w:fill="auto"/>
          </w:tcPr>
          <w:p w14:paraId="76E4219B" w14:textId="3E625B42" w:rsidR="009005F0" w:rsidRDefault="009005F0" w:rsidP="009005F0">
            <w:pPr>
              <w:pStyle w:val="BasistekstEmtio"/>
              <w:rPr>
                <w:bCs/>
              </w:rPr>
            </w:pPr>
            <w:r w:rsidRPr="00B57A80">
              <w:rPr>
                <w:bCs/>
              </w:rPr>
              <w:t xml:space="preserve">Uit de referentieopdracht blijkt kennis van en ervaring met </w:t>
            </w:r>
            <w:r w:rsidR="000829A6">
              <w:t>het naar tevredenheid uitvoeren van de beveiliging en up-to-date houden van een Oracle omgeving</w:t>
            </w:r>
          </w:p>
        </w:tc>
        <w:tc>
          <w:tcPr>
            <w:tcW w:w="2046" w:type="dxa"/>
            <w:shd w:val="clear" w:color="auto" w:fill="auto"/>
          </w:tcPr>
          <w:p w14:paraId="28EA29F3" w14:textId="77777777" w:rsidR="009005F0" w:rsidRPr="0081594A" w:rsidRDefault="009005F0" w:rsidP="009005F0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3A5825D2" w14:textId="77777777" w:rsidR="009005F0" w:rsidRPr="0081594A" w:rsidRDefault="009005F0" w:rsidP="009005F0">
            <w:pPr>
              <w:pStyle w:val="BasistekstEmtio"/>
            </w:pP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lastRenderedPageBreak/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4E0D0EF8" w:rsidR="00122BE4" w:rsidRPr="00995232" w:rsidRDefault="008505E0" w:rsidP="00D84E2D">
            <w:pPr>
              <w:pStyle w:val="BasistekstEmtio"/>
            </w:pPr>
            <w:r>
              <w:t>Inschrijver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Default="00B1622C" w:rsidP="003F3547">
      <w:pPr>
        <w:pStyle w:val="BasistekstEmtio"/>
      </w:pPr>
    </w:p>
    <w:p w14:paraId="47483D41" w14:textId="77777777" w:rsidR="008505E0" w:rsidRDefault="008505E0" w:rsidP="00517547">
      <w:pPr>
        <w:pStyle w:val="BasistekstEmtio"/>
        <w:ind w:left="-1276"/>
      </w:pPr>
    </w:p>
    <w:p w14:paraId="294EDE87" w14:textId="3411BBF2" w:rsidR="00517547" w:rsidRDefault="00517547" w:rsidP="00517547">
      <w:pPr>
        <w:pStyle w:val="BasistekstEmtio"/>
        <w:ind w:left="-1276"/>
      </w:pPr>
      <w:r>
        <w:t xml:space="preserve">Referent verklaart dat Inschrijver bovenstaande tabel </w:t>
      </w:r>
      <w:r w:rsidR="00C91F3A">
        <w:t>(1</w:t>
      </w:r>
      <w:r w:rsidR="007079DD">
        <w:t>6</w:t>
      </w:r>
      <w:r w:rsidR="00663625">
        <w:t xml:space="preserve"> genummerde</w:t>
      </w:r>
      <w:r w:rsidR="00C91F3A">
        <w:t xml:space="preserve"> rijen) </w:t>
      </w:r>
      <w:r>
        <w:t>naar waarheid heeft ingevuld en dat de werkzaamheden naar tevredenheid zijn uitgevoerd.</w:t>
      </w:r>
    </w:p>
    <w:p w14:paraId="769B8A5C" w14:textId="77777777" w:rsidR="00517547" w:rsidRDefault="00517547" w:rsidP="00517547">
      <w:pPr>
        <w:pStyle w:val="BasistekstEmtio"/>
        <w:ind w:left="-1276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517547" w:rsidRPr="00995232" w14:paraId="6A0583E3" w14:textId="77777777" w:rsidTr="00A236A4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A7E2FA" w14:textId="12BC7955" w:rsidR="00517547" w:rsidRPr="00995232" w:rsidRDefault="00517547" w:rsidP="00A236A4">
            <w:pPr>
              <w:pStyle w:val="BasistekstEmtio"/>
            </w:pPr>
            <w:r>
              <w:t>Referent</w:t>
            </w:r>
          </w:p>
          <w:p w14:paraId="2EBB7F0B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17B6E604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192D3" w14:textId="77777777" w:rsidR="00517547" w:rsidRPr="00995232" w:rsidRDefault="00517547" w:rsidP="00A236A4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00F" w14:textId="77777777" w:rsidR="00517547" w:rsidRPr="00995232" w:rsidRDefault="00517547" w:rsidP="00A236A4">
            <w:pPr>
              <w:pStyle w:val="BasistekstEmtio"/>
            </w:pPr>
          </w:p>
          <w:p w14:paraId="3BC5360A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4A71E2FD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2F839" w14:textId="77777777" w:rsidR="00517547" w:rsidRPr="00995232" w:rsidRDefault="00517547" w:rsidP="00A236A4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9B91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7FD03F0D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DF189" w14:textId="77777777" w:rsidR="00517547" w:rsidRPr="00995232" w:rsidRDefault="00517547" w:rsidP="00A236A4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E48" w14:textId="77777777" w:rsidR="00517547" w:rsidRPr="00995232" w:rsidRDefault="00517547" w:rsidP="00A236A4">
            <w:pPr>
              <w:pStyle w:val="BasistekstEmtio"/>
            </w:pPr>
          </w:p>
          <w:p w14:paraId="62DB9BC2" w14:textId="77777777" w:rsidR="00517547" w:rsidRPr="00995232" w:rsidRDefault="00517547" w:rsidP="00A236A4">
            <w:pPr>
              <w:pStyle w:val="BasistekstEmtio"/>
            </w:pPr>
          </w:p>
          <w:p w14:paraId="1DF345E2" w14:textId="77777777" w:rsidR="00517547" w:rsidRPr="00995232" w:rsidRDefault="00517547" w:rsidP="00A236A4">
            <w:pPr>
              <w:pStyle w:val="BasistekstEmtio"/>
            </w:pPr>
          </w:p>
          <w:p w14:paraId="18CCB1DE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797D14BE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0FD8C5" w14:textId="77777777" w:rsidR="00517547" w:rsidRPr="00995232" w:rsidRDefault="00517547" w:rsidP="00A236A4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1EE" w14:textId="77777777" w:rsidR="00517547" w:rsidRPr="00995232" w:rsidRDefault="00517547" w:rsidP="00A236A4">
            <w:pPr>
              <w:pStyle w:val="BasistekstEmtio"/>
            </w:pPr>
          </w:p>
        </w:tc>
      </w:tr>
    </w:tbl>
    <w:p w14:paraId="57109DCF" w14:textId="77777777" w:rsidR="00517547" w:rsidRPr="003F3547" w:rsidRDefault="00517547" w:rsidP="00517547">
      <w:pPr>
        <w:pStyle w:val="BasistekstEmtio"/>
        <w:ind w:left="-1276"/>
      </w:pPr>
    </w:p>
    <w:sectPr w:rsidR="00517547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E1D1" w14:textId="77777777" w:rsidR="00DC31FE" w:rsidRPr="003F3547" w:rsidRDefault="00DC31FE" w:rsidP="003F3547">
      <w:pPr>
        <w:pStyle w:val="Voettekst"/>
      </w:pPr>
    </w:p>
  </w:endnote>
  <w:endnote w:type="continuationSeparator" w:id="0">
    <w:p w14:paraId="076727E6" w14:textId="77777777" w:rsidR="00DC31FE" w:rsidRPr="003F3547" w:rsidRDefault="00DC31FE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E431" w14:textId="77777777" w:rsidR="00DC31FE" w:rsidRPr="003F3547" w:rsidRDefault="00DC31FE" w:rsidP="003F3547">
      <w:pPr>
        <w:pStyle w:val="Voettekst"/>
      </w:pPr>
    </w:p>
  </w:footnote>
  <w:footnote w:type="continuationSeparator" w:id="0">
    <w:p w14:paraId="0AE6574E" w14:textId="77777777" w:rsidR="00DC31FE" w:rsidRPr="003F3547" w:rsidRDefault="00DC31FE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53CB" w14:textId="3EC6146B" w:rsidR="00122BE4" w:rsidRDefault="007F6EDA" w:rsidP="00122BE4">
    <w:pPr>
      <w:pStyle w:val="Koptekst"/>
      <w:jc w:val="right"/>
    </w:pPr>
    <w:r w:rsidRPr="00174A41">
      <w:rPr>
        <w:noProof/>
      </w:rPr>
      <w:drawing>
        <wp:inline distT="0" distB="0" distL="0" distR="0" wp14:anchorId="500A2510" wp14:editId="303CBFA3">
          <wp:extent cx="1571625" cy="628650"/>
          <wp:effectExtent l="0" t="0" r="9525" b="0"/>
          <wp:docPr id="36" name="Afbeelding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8CB4FA8"/>
    <w:multiLevelType w:val="hybridMultilevel"/>
    <w:tmpl w:val="30C208CA"/>
    <w:lvl w:ilvl="0" w:tplc="97202A2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E6CDF"/>
    <w:multiLevelType w:val="multilevel"/>
    <w:tmpl w:val="B4BACAD8"/>
    <w:numStyleLink w:val="OpsommingstreepjeEmtio"/>
  </w:abstractNum>
  <w:abstractNum w:abstractNumId="32" w15:restartNumberingAfterBreak="0">
    <w:nsid w:val="7EB07727"/>
    <w:multiLevelType w:val="multilevel"/>
    <w:tmpl w:val="8576664C"/>
    <w:numStyleLink w:val="OpsommingtekenEmtio"/>
  </w:abstractNum>
  <w:num w:numId="1" w16cid:durableId="1445268647">
    <w:abstractNumId w:val="10"/>
  </w:num>
  <w:num w:numId="2" w16cid:durableId="85883221">
    <w:abstractNumId w:val="18"/>
  </w:num>
  <w:num w:numId="3" w16cid:durableId="25106232">
    <w:abstractNumId w:val="20"/>
  </w:num>
  <w:num w:numId="4" w16cid:durableId="4789173">
    <w:abstractNumId w:val="11"/>
  </w:num>
  <w:num w:numId="5" w16cid:durableId="1669014788">
    <w:abstractNumId w:val="22"/>
  </w:num>
  <w:num w:numId="6" w16cid:durableId="1322805493">
    <w:abstractNumId w:val="14"/>
  </w:num>
  <w:num w:numId="7" w16cid:durableId="1471753110">
    <w:abstractNumId w:val="13"/>
  </w:num>
  <w:num w:numId="8" w16cid:durableId="614872389">
    <w:abstractNumId w:val="17"/>
  </w:num>
  <w:num w:numId="9" w16cid:durableId="1125201406">
    <w:abstractNumId w:val="19"/>
  </w:num>
  <w:num w:numId="10" w16cid:durableId="777408771">
    <w:abstractNumId w:val="23"/>
  </w:num>
  <w:num w:numId="11" w16cid:durableId="962073622">
    <w:abstractNumId w:val="16"/>
  </w:num>
  <w:num w:numId="12" w16cid:durableId="854459587">
    <w:abstractNumId w:val="9"/>
  </w:num>
  <w:num w:numId="13" w16cid:durableId="1773864054">
    <w:abstractNumId w:val="7"/>
  </w:num>
  <w:num w:numId="14" w16cid:durableId="584268820">
    <w:abstractNumId w:val="6"/>
  </w:num>
  <w:num w:numId="15" w16cid:durableId="1191913996">
    <w:abstractNumId w:val="5"/>
  </w:num>
  <w:num w:numId="16" w16cid:durableId="497119716">
    <w:abstractNumId w:val="4"/>
  </w:num>
  <w:num w:numId="17" w16cid:durableId="2136942339">
    <w:abstractNumId w:val="8"/>
  </w:num>
  <w:num w:numId="18" w16cid:durableId="697435853">
    <w:abstractNumId w:val="3"/>
  </w:num>
  <w:num w:numId="19" w16cid:durableId="2097241166">
    <w:abstractNumId w:val="2"/>
  </w:num>
  <w:num w:numId="20" w16cid:durableId="111218116">
    <w:abstractNumId w:val="1"/>
  </w:num>
  <w:num w:numId="21" w16cid:durableId="124083701">
    <w:abstractNumId w:val="0"/>
  </w:num>
  <w:num w:numId="22" w16cid:durableId="691761512">
    <w:abstractNumId w:val="26"/>
  </w:num>
  <w:num w:numId="23" w16cid:durableId="1924751915">
    <w:abstractNumId w:val="15"/>
  </w:num>
  <w:num w:numId="24" w16cid:durableId="1089618304">
    <w:abstractNumId w:val="21"/>
  </w:num>
  <w:num w:numId="25" w16cid:durableId="278951709">
    <w:abstractNumId w:val="25"/>
  </w:num>
  <w:num w:numId="26" w16cid:durableId="394818887">
    <w:abstractNumId w:val="24"/>
  </w:num>
  <w:num w:numId="27" w16cid:durableId="734669018">
    <w:abstractNumId w:val="28"/>
  </w:num>
  <w:num w:numId="28" w16cid:durableId="2113239471">
    <w:abstractNumId w:val="31"/>
  </w:num>
  <w:num w:numId="29" w16cid:durableId="988636786">
    <w:abstractNumId w:val="12"/>
  </w:num>
  <w:num w:numId="30" w16cid:durableId="1300694347">
    <w:abstractNumId w:val="27"/>
  </w:num>
  <w:num w:numId="31" w16cid:durableId="513804331">
    <w:abstractNumId w:val="29"/>
  </w:num>
  <w:num w:numId="32" w16cid:durableId="1375035712">
    <w:abstractNumId w:val="30"/>
  </w:num>
  <w:num w:numId="33" w16cid:durableId="1082605742">
    <w:abstractNumId w:val="32"/>
  </w:num>
  <w:num w:numId="34" w16cid:durableId="11191104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11FD"/>
    <w:rsid w:val="00004562"/>
    <w:rsid w:val="00006237"/>
    <w:rsid w:val="0000663D"/>
    <w:rsid w:val="000075F2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1EC4"/>
    <w:rsid w:val="0005205D"/>
    <w:rsid w:val="00052426"/>
    <w:rsid w:val="00052FF4"/>
    <w:rsid w:val="00053E43"/>
    <w:rsid w:val="0005430B"/>
    <w:rsid w:val="0005732F"/>
    <w:rsid w:val="00060731"/>
    <w:rsid w:val="00066DF0"/>
    <w:rsid w:val="00074DAC"/>
    <w:rsid w:val="0007714E"/>
    <w:rsid w:val="000829A6"/>
    <w:rsid w:val="0009698A"/>
    <w:rsid w:val="000A1B78"/>
    <w:rsid w:val="000B4190"/>
    <w:rsid w:val="000C01D4"/>
    <w:rsid w:val="000C0969"/>
    <w:rsid w:val="000C1A1A"/>
    <w:rsid w:val="000D6AB7"/>
    <w:rsid w:val="000E1539"/>
    <w:rsid w:val="000E4781"/>
    <w:rsid w:val="000E55A1"/>
    <w:rsid w:val="000E6E43"/>
    <w:rsid w:val="000F213A"/>
    <w:rsid w:val="000F2D93"/>
    <w:rsid w:val="000F5371"/>
    <w:rsid w:val="000F650E"/>
    <w:rsid w:val="00100B98"/>
    <w:rsid w:val="00101BDB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0C3C"/>
    <w:rsid w:val="001D2384"/>
    <w:rsid w:val="001D2A06"/>
    <w:rsid w:val="001E2293"/>
    <w:rsid w:val="001E338D"/>
    <w:rsid w:val="001E34AC"/>
    <w:rsid w:val="001E5F7F"/>
    <w:rsid w:val="001F5B4F"/>
    <w:rsid w:val="001F5C28"/>
    <w:rsid w:val="001F6547"/>
    <w:rsid w:val="001F66B9"/>
    <w:rsid w:val="0020071F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3F3D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4AF1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51F8"/>
    <w:rsid w:val="004D08F1"/>
    <w:rsid w:val="004D1DD0"/>
    <w:rsid w:val="004D2412"/>
    <w:rsid w:val="004D43FD"/>
    <w:rsid w:val="004F4A4D"/>
    <w:rsid w:val="004F6A99"/>
    <w:rsid w:val="00501228"/>
    <w:rsid w:val="005017F3"/>
    <w:rsid w:val="00501A64"/>
    <w:rsid w:val="00503BFD"/>
    <w:rsid w:val="005043E5"/>
    <w:rsid w:val="00510BC1"/>
    <w:rsid w:val="00513D36"/>
    <w:rsid w:val="00515E2F"/>
    <w:rsid w:val="00517547"/>
    <w:rsid w:val="00521726"/>
    <w:rsid w:val="005245F0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4485"/>
    <w:rsid w:val="00636CB1"/>
    <w:rsid w:val="006373F7"/>
    <w:rsid w:val="00637582"/>
    <w:rsid w:val="0063778C"/>
    <w:rsid w:val="00641E45"/>
    <w:rsid w:val="00647A67"/>
    <w:rsid w:val="00653D01"/>
    <w:rsid w:val="00663625"/>
    <w:rsid w:val="00664EE1"/>
    <w:rsid w:val="006662ED"/>
    <w:rsid w:val="006767B2"/>
    <w:rsid w:val="00685EED"/>
    <w:rsid w:val="006953A2"/>
    <w:rsid w:val="00695A52"/>
    <w:rsid w:val="006B6044"/>
    <w:rsid w:val="006C52B8"/>
    <w:rsid w:val="006C6A9D"/>
    <w:rsid w:val="006D1154"/>
    <w:rsid w:val="006D2ECD"/>
    <w:rsid w:val="00703BD3"/>
    <w:rsid w:val="00705849"/>
    <w:rsid w:val="00706308"/>
    <w:rsid w:val="007079DD"/>
    <w:rsid w:val="00712665"/>
    <w:rsid w:val="0071386B"/>
    <w:rsid w:val="0072479C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4E9"/>
    <w:rsid w:val="00760A65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080"/>
    <w:rsid w:val="007D4A7D"/>
    <w:rsid w:val="007D4DCE"/>
    <w:rsid w:val="007E7724"/>
    <w:rsid w:val="007F0A2A"/>
    <w:rsid w:val="007F1417"/>
    <w:rsid w:val="007F48F0"/>
    <w:rsid w:val="007F653F"/>
    <w:rsid w:val="007F6EDA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05E0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3366"/>
    <w:rsid w:val="008C5834"/>
    <w:rsid w:val="008C6251"/>
    <w:rsid w:val="008D7BDD"/>
    <w:rsid w:val="008E512C"/>
    <w:rsid w:val="008E7C31"/>
    <w:rsid w:val="009005F0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0EA0"/>
    <w:rsid w:val="00962C9E"/>
    <w:rsid w:val="00963973"/>
    <w:rsid w:val="00971786"/>
    <w:rsid w:val="00971B3B"/>
    <w:rsid w:val="00974E9A"/>
    <w:rsid w:val="009C0373"/>
    <w:rsid w:val="009C1976"/>
    <w:rsid w:val="009C2F9E"/>
    <w:rsid w:val="009D1D77"/>
    <w:rsid w:val="009D5AE2"/>
    <w:rsid w:val="009E0572"/>
    <w:rsid w:val="009F7A8E"/>
    <w:rsid w:val="00A04843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377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B4C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AEF"/>
    <w:rsid w:val="00B83B98"/>
    <w:rsid w:val="00B860DC"/>
    <w:rsid w:val="00B87740"/>
    <w:rsid w:val="00B91863"/>
    <w:rsid w:val="00B9540B"/>
    <w:rsid w:val="00BA3794"/>
    <w:rsid w:val="00BA3F4D"/>
    <w:rsid w:val="00BA79E3"/>
    <w:rsid w:val="00BB1FC1"/>
    <w:rsid w:val="00BB239A"/>
    <w:rsid w:val="00BB31CE"/>
    <w:rsid w:val="00BB31CF"/>
    <w:rsid w:val="00BC0188"/>
    <w:rsid w:val="00BC6FB7"/>
    <w:rsid w:val="00BD11BB"/>
    <w:rsid w:val="00BE0AB6"/>
    <w:rsid w:val="00BE0DF1"/>
    <w:rsid w:val="00BE55A7"/>
    <w:rsid w:val="00BE64B3"/>
    <w:rsid w:val="00BF6A7B"/>
    <w:rsid w:val="00BF6B3C"/>
    <w:rsid w:val="00BF71AE"/>
    <w:rsid w:val="00C06D9A"/>
    <w:rsid w:val="00C0702B"/>
    <w:rsid w:val="00C11B08"/>
    <w:rsid w:val="00C12133"/>
    <w:rsid w:val="00C12A81"/>
    <w:rsid w:val="00C17A25"/>
    <w:rsid w:val="00C201EB"/>
    <w:rsid w:val="00C33308"/>
    <w:rsid w:val="00C33EEC"/>
    <w:rsid w:val="00C4003A"/>
    <w:rsid w:val="00C41422"/>
    <w:rsid w:val="00C50828"/>
    <w:rsid w:val="00C51137"/>
    <w:rsid w:val="00C6206C"/>
    <w:rsid w:val="00C72D11"/>
    <w:rsid w:val="00C863AE"/>
    <w:rsid w:val="00C87372"/>
    <w:rsid w:val="00C91F3A"/>
    <w:rsid w:val="00C92E08"/>
    <w:rsid w:val="00C93473"/>
    <w:rsid w:val="00C971C1"/>
    <w:rsid w:val="00CA1FE3"/>
    <w:rsid w:val="00CA332D"/>
    <w:rsid w:val="00CB254D"/>
    <w:rsid w:val="00CB3533"/>
    <w:rsid w:val="00CB7542"/>
    <w:rsid w:val="00CB7600"/>
    <w:rsid w:val="00CB7D61"/>
    <w:rsid w:val="00CC11A4"/>
    <w:rsid w:val="00CC6A4B"/>
    <w:rsid w:val="00CC77AF"/>
    <w:rsid w:val="00CD770B"/>
    <w:rsid w:val="00CD7A5A"/>
    <w:rsid w:val="00CD7AAF"/>
    <w:rsid w:val="00CE2BA6"/>
    <w:rsid w:val="00CE564D"/>
    <w:rsid w:val="00CE65C6"/>
    <w:rsid w:val="00CF2B0C"/>
    <w:rsid w:val="00D023A0"/>
    <w:rsid w:val="00D15892"/>
    <w:rsid w:val="00D16E87"/>
    <w:rsid w:val="00D25AA0"/>
    <w:rsid w:val="00D27D0E"/>
    <w:rsid w:val="00D35DA7"/>
    <w:rsid w:val="00D47AD0"/>
    <w:rsid w:val="00D57A57"/>
    <w:rsid w:val="00D613A9"/>
    <w:rsid w:val="00D658D3"/>
    <w:rsid w:val="00D70417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C2F99"/>
    <w:rsid w:val="00DC31FE"/>
    <w:rsid w:val="00DC489D"/>
    <w:rsid w:val="00DC6A0D"/>
    <w:rsid w:val="00DC70B1"/>
    <w:rsid w:val="00DD140B"/>
    <w:rsid w:val="00DD2123"/>
    <w:rsid w:val="00DD2A9E"/>
    <w:rsid w:val="00DD3A6C"/>
    <w:rsid w:val="00DD509E"/>
    <w:rsid w:val="00DE14C5"/>
    <w:rsid w:val="00DE2331"/>
    <w:rsid w:val="00DE2FD1"/>
    <w:rsid w:val="00DE5157"/>
    <w:rsid w:val="00DE6E7E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B60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76B41"/>
    <w:rsid w:val="00E84486"/>
    <w:rsid w:val="00E87FB4"/>
    <w:rsid w:val="00E93FCF"/>
    <w:rsid w:val="00E96A53"/>
    <w:rsid w:val="00E96BF0"/>
    <w:rsid w:val="00E971C6"/>
    <w:rsid w:val="00E9778E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15F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91AE5E125684E80FAB785FDC161F2" ma:contentTypeVersion="3" ma:contentTypeDescription="Een nieuw document maken." ma:contentTypeScope="" ma:versionID="0292dea76c9b43184a0987963ab24ac5">
  <xsd:schema xmlns:xsd="http://www.w3.org/2001/XMLSchema" xmlns:xs="http://www.w3.org/2001/XMLSchema" xmlns:p="http://schemas.microsoft.com/office/2006/metadata/properties" xmlns:ns2="907505a9-75c7-46a8-8f27-9b71f3463de3" targetNamespace="http://schemas.microsoft.com/office/2006/metadata/properties" ma:root="true" ma:fieldsID="d656fb5a29bbb0ebb140dbd3219350dc" ns2:_="">
    <xsd:import namespace="907505a9-75c7-46a8-8f27-9b71f3463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505a9-75c7-46a8-8f27-9b71f3463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907505a9-75c7-46a8-8f27-9b71f3463de3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487947-C3E6-45BD-ADC5-9B6CBE0A1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505a9-75c7-46a8-8f27-9b71f3463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2022-11-25T09:12:00Z</dcterms:created>
  <dcterms:modified xsi:type="dcterms:W3CDTF">2022-11-25T09:12:00Z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0x01010087391AE5E125684E80FAB785FDC161F2</vt:lpwstr>
  </property>
</Properties>
</file>